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32x144x2,0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10110314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10110314" TargetMode="External"/><Relationship Id="rId12" Type="http://schemas.openxmlformats.org/officeDocument/2006/relationships/hyperlink" Target="https://www.holzverbinder.de/document/file/datenblaetter/egate/1011031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