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GH-HT2 Set Zuglasche G 2xM10 340x60x3,0mm, Fußwinkel mit Steg 103x75x60x3,0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ETA-10 0010ETA: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DoP6028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11090352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10_0010%20Zuganker.pdf" TargetMode="External"/><Relationship Id="rId10" Type="http://schemas.openxmlformats.org/officeDocument/2006/relationships/hyperlink" Target="https://www.holzverbinder.de/document/file/DoP_Leistungserkl%C3%A4rung_Zuganker.pdf" TargetMode="External"/><Relationship Id="rId11" Type="http://schemas.openxmlformats.org/officeDocument/2006/relationships/hyperlink" Target="https://www.holzverbinder.de/catalog/product?sku=11090352" TargetMode="External"/><Relationship Id="rId12" Type="http://schemas.openxmlformats.org/officeDocument/2006/relationships/hyperlink" Target="https://www.holzverbinder.de/document/file/datenblaetter/egate/11090352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