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 Schubwinkel Typ 120 120x82x260x3,0mm – Holz/Beton Verbindung</w:t>
      </w:r>
    </w:p>
    <w:p>
      <w:r>
        <w:t>Zur Herstellung einer **Holz/Beton**-Verbindung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>ETA-Nr.: beantragt</w:t>
      </w:r>
    </w:p>
    <w:p>
      <w:r>
        <w:t>Leistungserklärung: nicht vorhanden</w:t>
      </w:r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9">
        <w:r>
          <w:rPr>
            <w:color w:val="0000FF"/>
            <w:u w:val="single"/>
          </w:rPr>
          <w:t>114255120</w:t>
        </w:r>
      </w:hyperlink>
    </w:p>
    <w:p>
      <w:hyperlink r:id="rId10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catalog/product?sku=114255120" TargetMode="External"/><Relationship Id="rId10" Type="http://schemas.openxmlformats.org/officeDocument/2006/relationships/hyperlink" Target="https://www.holzverbinder.de/document/file/datenblaetter/egate/114255120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