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GH-Balkenschuh 05/2 160x300x2,0 – Holz/Holz Verbindung</w:t>
      </w:r>
    </w:p>
    <w:p>
      <w:r>
        <w:t>Zur Herstellung einer **Holz/Holz**-Verbindung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 xml:space="preserve">ETA-Nr.: </w:t>
      </w:r>
      <w:hyperlink r:id="rId9">
        <w:r>
          <w:rPr>
            <w:color w:val="0000FF"/>
            <w:u w:val="single"/>
          </w:rPr>
          <w:t>ETA-08 0264ETA:</w:t>
        </w:r>
      </w:hyperlink>
    </w:p>
    <w:p>
      <w:r>
        <w:t xml:space="preserve">Leistungserklärung: </w:t>
      </w:r>
      <w:hyperlink r:id="rId10">
        <w:r>
          <w:rPr>
            <w:color w:val="0000FF"/>
            <w:u w:val="single"/>
          </w:rPr>
          <w:t>24DoP6013</w:t>
        </w:r>
      </w:hyperlink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11">
        <w:r>
          <w:rPr>
            <w:color w:val="0000FF"/>
            <w:u w:val="single"/>
          </w:rPr>
          <w:t>405322</w:t>
        </w:r>
      </w:hyperlink>
    </w:p>
    <w:p>
      <w:hyperlink r:id="rId12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document/file/ETA_08_0264_Balkenschuhe.pdf" TargetMode="External"/><Relationship Id="rId10" Type="http://schemas.openxmlformats.org/officeDocument/2006/relationships/hyperlink" Target="https://www.holzverbinder.de/document/file/DoP_Leistungserkl%C3%A4rung_Balkenschuhe.pdf" TargetMode="External"/><Relationship Id="rId11" Type="http://schemas.openxmlformats.org/officeDocument/2006/relationships/hyperlink" Target="https://www.holzverbinder.de/catalog/product?sku=405322" TargetMode="External"/><Relationship Id="rId12" Type="http://schemas.openxmlformats.org/officeDocument/2006/relationships/hyperlink" Target="https://www.holzverbinder.de/document/file/datenblaetter/egate/405322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